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EB1E5" w14:textId="405B5F0C" w:rsidR="00697A48" w:rsidRPr="004A3EE0" w:rsidRDefault="00697A48" w:rsidP="00697A48">
      <w:pPr>
        <w:pStyle w:val="Nagwek"/>
        <w:jc w:val="right"/>
        <w:rPr>
          <w:rFonts w:ascii="Arial" w:eastAsia="Tahoma" w:hAnsi="Arial" w:cs="Arial"/>
          <w:sz w:val="20"/>
          <w:szCs w:val="20"/>
          <w:lang w:val="pl-PL" w:eastAsia="zh-CN"/>
        </w:rPr>
      </w:pPr>
      <w:r w:rsidRPr="004A3EE0">
        <w:rPr>
          <w:rFonts w:ascii="Arial" w:eastAsia="Tahoma" w:hAnsi="Arial" w:cs="Arial"/>
          <w:sz w:val="20"/>
          <w:szCs w:val="20"/>
          <w:lang w:val="pl-PL" w:eastAsia="zh-CN"/>
        </w:rPr>
        <w:t xml:space="preserve">Załącznik nr </w:t>
      </w:r>
      <w:r>
        <w:rPr>
          <w:rFonts w:ascii="Arial" w:eastAsia="Tahoma" w:hAnsi="Arial" w:cs="Arial"/>
          <w:sz w:val="20"/>
          <w:szCs w:val="20"/>
          <w:lang w:val="pl-PL" w:eastAsia="zh-CN"/>
        </w:rPr>
        <w:t>2</w:t>
      </w:r>
      <w:r w:rsidRPr="004A3EE0">
        <w:rPr>
          <w:rFonts w:ascii="Arial" w:eastAsia="Tahoma" w:hAnsi="Arial" w:cs="Arial"/>
          <w:sz w:val="20"/>
          <w:szCs w:val="20"/>
          <w:lang w:val="pl-PL" w:eastAsia="zh-CN"/>
        </w:rPr>
        <w:t xml:space="preserve"> do Zapytania ofertowego</w:t>
      </w:r>
      <w:r w:rsidR="003B75B5">
        <w:rPr>
          <w:rFonts w:ascii="Arial" w:eastAsia="Tahoma" w:hAnsi="Arial" w:cs="Arial"/>
          <w:sz w:val="20"/>
          <w:szCs w:val="20"/>
          <w:lang w:val="pl-PL" w:eastAsia="zh-CN"/>
        </w:rPr>
        <w:t xml:space="preserve"> nr </w:t>
      </w:r>
      <w:r w:rsidR="001471BA">
        <w:rPr>
          <w:rFonts w:ascii="Arial" w:eastAsia="Tahoma" w:hAnsi="Arial" w:cs="Arial"/>
          <w:sz w:val="20"/>
          <w:szCs w:val="20"/>
          <w:lang w:val="pl-PL" w:eastAsia="zh-CN"/>
        </w:rPr>
        <w:t>2</w:t>
      </w:r>
      <w:r w:rsidR="003B75B5">
        <w:rPr>
          <w:rFonts w:ascii="Arial" w:eastAsia="Tahoma" w:hAnsi="Arial" w:cs="Arial"/>
          <w:sz w:val="20"/>
          <w:szCs w:val="20"/>
          <w:lang w:val="pl-PL" w:eastAsia="zh-CN"/>
        </w:rPr>
        <w:t>/BK/202</w:t>
      </w:r>
      <w:r w:rsidR="001471BA">
        <w:rPr>
          <w:rFonts w:ascii="Arial" w:eastAsia="Tahoma" w:hAnsi="Arial" w:cs="Arial"/>
          <w:sz w:val="20"/>
          <w:szCs w:val="20"/>
          <w:lang w:val="pl-PL" w:eastAsia="zh-CN"/>
        </w:rPr>
        <w:t>6</w:t>
      </w:r>
    </w:p>
    <w:p w14:paraId="19F0E157" w14:textId="77777777" w:rsidR="00EE7066" w:rsidRDefault="00EE7066" w:rsidP="00B75D74">
      <w:pPr>
        <w:widowControl w:val="0"/>
        <w:suppressAutoHyphens/>
        <w:spacing w:after="0" w:line="360" w:lineRule="auto"/>
        <w:jc w:val="center"/>
        <w:textAlignment w:val="baseline"/>
        <w:rPr>
          <w:rFonts w:ascii="Times New Roman" w:eastAsia="SimSun" w:hAnsi="Times New Roman" w:cs="Arial"/>
          <w:b/>
          <w:color w:val="00000A"/>
          <w:lang w:val="pl-PL" w:eastAsia="zh-CN" w:bidi="hi-IN"/>
        </w:rPr>
      </w:pPr>
    </w:p>
    <w:p w14:paraId="2407347B" w14:textId="77777777" w:rsidR="00EE7066" w:rsidRPr="00657669" w:rsidRDefault="00EE7066" w:rsidP="00EE7066">
      <w:pPr>
        <w:spacing w:after="0" w:line="240" w:lineRule="auto"/>
        <w:jc w:val="center"/>
        <w:rPr>
          <w:rFonts w:ascii="Calibri" w:eastAsia="MS Mincho" w:hAnsi="Calibri" w:cs="Calibri"/>
          <w:b/>
          <w:sz w:val="24"/>
          <w:szCs w:val="24"/>
          <w:lang w:val="pl-PL"/>
        </w:rPr>
      </w:pPr>
      <w:r w:rsidRPr="00657669">
        <w:rPr>
          <w:rFonts w:ascii="Calibri" w:eastAsia="MS Mincho" w:hAnsi="Calibri" w:cs="Calibri"/>
          <w:b/>
          <w:sz w:val="24"/>
          <w:szCs w:val="24"/>
          <w:lang w:val="pl-PL"/>
        </w:rPr>
        <w:t xml:space="preserve">I PRIORYTET PROGRAMU FUNDUSZE EUROPEJSKIE DLA NOWOCZESNEJ GOSPODARKI 2021–2027 (FENG) </w:t>
      </w:r>
    </w:p>
    <w:p w14:paraId="437527A7" w14:textId="77777777" w:rsidR="00EE7066" w:rsidRPr="00657669" w:rsidRDefault="00EE7066" w:rsidP="00EE7066">
      <w:pPr>
        <w:spacing w:after="0" w:line="240" w:lineRule="auto"/>
        <w:jc w:val="center"/>
        <w:rPr>
          <w:rFonts w:ascii="Calibri" w:eastAsia="MS Mincho" w:hAnsi="Calibri" w:cs="Calibri"/>
          <w:b/>
          <w:sz w:val="24"/>
          <w:szCs w:val="24"/>
          <w:lang w:val="pl-PL"/>
        </w:rPr>
      </w:pPr>
      <w:r w:rsidRPr="00657669">
        <w:rPr>
          <w:rFonts w:ascii="Calibri" w:eastAsia="MS Mincho" w:hAnsi="Calibri" w:cs="Calibri"/>
          <w:b/>
          <w:sz w:val="24"/>
          <w:szCs w:val="24"/>
          <w:lang w:val="pl-PL"/>
        </w:rPr>
        <w:t xml:space="preserve">Umowa o dofinansowanie nr FENG.01.01-IP.01-A0AS/24-00 </w:t>
      </w:r>
    </w:p>
    <w:p w14:paraId="007F0AC3" w14:textId="77777777" w:rsidR="00EE7066" w:rsidRPr="00657669" w:rsidRDefault="00EE7066" w:rsidP="00EE7066">
      <w:pPr>
        <w:spacing w:after="0" w:line="240" w:lineRule="auto"/>
        <w:jc w:val="center"/>
        <w:rPr>
          <w:rFonts w:ascii="Calibri" w:eastAsia="MS Mincho" w:hAnsi="Calibri" w:cs="Calibri"/>
          <w:b/>
          <w:sz w:val="24"/>
          <w:szCs w:val="24"/>
          <w:lang w:val="pl-PL"/>
        </w:rPr>
      </w:pPr>
    </w:p>
    <w:p w14:paraId="56516D0A" w14:textId="77777777" w:rsidR="00EE7066" w:rsidRPr="00657669" w:rsidRDefault="00EE7066" w:rsidP="00EE7066">
      <w:pPr>
        <w:rPr>
          <w:rFonts w:ascii="Calibri" w:eastAsia="Calibri" w:hAnsi="Calibri" w:cs="Calibri"/>
          <w:i/>
          <w:lang w:val="pl-PL"/>
        </w:rPr>
      </w:pPr>
      <w:r w:rsidRPr="00657669">
        <w:rPr>
          <w:rFonts w:ascii="Calibri" w:eastAsia="Calibri" w:hAnsi="Calibri" w:cs="Calibri"/>
          <w:b/>
          <w:lang w:val="pl-PL"/>
        </w:rPr>
        <w:t xml:space="preserve">Tytuł projektu: </w:t>
      </w:r>
      <w:r w:rsidRPr="00657669">
        <w:rPr>
          <w:rFonts w:ascii="Calibri" w:eastAsia="Calibri" w:hAnsi="Calibri" w:cs="Calibri"/>
          <w:i/>
          <w:lang w:val="pl-PL"/>
        </w:rPr>
        <w:t>Osteogenne, porowate, stomatologiczne implanty podokostnowe do atraumatycznego powszechnego stosowania u pacjentów z zanikiem podłoża kostnego</w:t>
      </w:r>
    </w:p>
    <w:p w14:paraId="3579E324" w14:textId="77777777" w:rsidR="00EE7066" w:rsidRDefault="00EE7066" w:rsidP="00B75D74">
      <w:pPr>
        <w:widowControl w:val="0"/>
        <w:suppressAutoHyphens/>
        <w:spacing w:after="0" w:line="360" w:lineRule="auto"/>
        <w:jc w:val="center"/>
        <w:textAlignment w:val="baseline"/>
        <w:rPr>
          <w:rFonts w:ascii="Times New Roman" w:eastAsia="SimSun" w:hAnsi="Times New Roman" w:cs="Arial"/>
          <w:b/>
          <w:color w:val="00000A"/>
          <w:lang w:val="pl-PL" w:eastAsia="zh-CN" w:bidi="hi-IN"/>
        </w:rPr>
      </w:pPr>
    </w:p>
    <w:p w14:paraId="2B2FB131" w14:textId="18BA130F" w:rsidR="00B75D74" w:rsidRPr="00B75D74" w:rsidRDefault="00B75D74" w:rsidP="00B75D74">
      <w:pPr>
        <w:widowControl w:val="0"/>
        <w:suppressAutoHyphens/>
        <w:spacing w:after="0" w:line="360" w:lineRule="auto"/>
        <w:jc w:val="center"/>
        <w:textAlignment w:val="baseline"/>
        <w:rPr>
          <w:rFonts w:ascii="Times New Roman" w:eastAsia="SimSun" w:hAnsi="Times New Roman" w:cs="Arial"/>
          <w:b/>
          <w:color w:val="00000A"/>
          <w:lang w:val="pl-PL" w:eastAsia="zh-CN" w:bidi="hi-IN"/>
        </w:rPr>
      </w:pPr>
      <w:r w:rsidRPr="00B75D74">
        <w:rPr>
          <w:rFonts w:ascii="Times New Roman" w:eastAsia="SimSun" w:hAnsi="Times New Roman" w:cs="Arial"/>
          <w:b/>
          <w:color w:val="00000A"/>
          <w:lang w:val="pl-PL" w:eastAsia="zh-CN" w:bidi="hi-IN"/>
        </w:rPr>
        <w:t xml:space="preserve">Oświadczenie o braku powiązań kapitałowych i osobowych zgodnie z wytycznymi w zakresie kwalifikowalności </w:t>
      </w:r>
    </w:p>
    <w:p w14:paraId="5FAD677D" w14:textId="77777777" w:rsidR="00B75D74" w:rsidRPr="00B75D74" w:rsidRDefault="00B75D74" w:rsidP="00B75D74">
      <w:pPr>
        <w:widowControl w:val="0"/>
        <w:suppressAutoHyphens/>
        <w:spacing w:after="0" w:line="360" w:lineRule="auto"/>
        <w:jc w:val="center"/>
        <w:textAlignment w:val="baseline"/>
        <w:rPr>
          <w:rFonts w:ascii="Times New Roman" w:eastAsia="SimSun" w:hAnsi="Times New Roman" w:cs="Arial"/>
          <w:b/>
          <w:color w:val="00000A"/>
          <w:lang w:val="pl-PL" w:eastAsia="zh-CN" w:bidi="hi-IN"/>
        </w:rPr>
      </w:pPr>
    </w:p>
    <w:p w14:paraId="1A67FEB7" w14:textId="3EC957EF" w:rsidR="00B75D74" w:rsidRPr="00B75D74" w:rsidRDefault="00B75D74" w:rsidP="00B75D74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SimSun" w:hAnsi="Times New Roman" w:cs="Arial"/>
          <w:color w:val="00000A"/>
          <w:lang w:val="pl-PL" w:eastAsia="zh-CN" w:bidi="hi-IN"/>
        </w:rPr>
      </w:pPr>
      <w:r w:rsidRPr="00B75D74">
        <w:rPr>
          <w:rFonts w:ascii="Times New Roman" w:eastAsia="SimSun" w:hAnsi="Times New Roman" w:cs="Arial"/>
          <w:color w:val="00000A"/>
          <w:lang w:val="pl-PL" w:eastAsia="zh-CN" w:bidi="hi-IN"/>
        </w:rPr>
        <w:t>dotyczy zapytania ofertowego numer</w:t>
      </w:r>
      <w:r w:rsidR="004134CD">
        <w:rPr>
          <w:rFonts w:ascii="Times New Roman" w:eastAsia="SimSun" w:hAnsi="Times New Roman" w:cs="Arial"/>
          <w:color w:val="00000A"/>
          <w:lang w:val="pl-PL" w:eastAsia="zh-CN" w:bidi="hi-IN"/>
        </w:rPr>
        <w:t xml:space="preserve"> </w:t>
      </w:r>
      <w:r w:rsidR="001471BA">
        <w:rPr>
          <w:rFonts w:ascii="Arial" w:eastAsia="Tahoma" w:hAnsi="Arial" w:cs="Arial"/>
          <w:bCs/>
          <w:sz w:val="20"/>
          <w:szCs w:val="20"/>
          <w:lang w:val="pl-PL" w:eastAsia="zh-CN"/>
        </w:rPr>
        <w:t>2</w:t>
      </w:r>
      <w:r w:rsidR="004134CD" w:rsidRPr="00D34265">
        <w:rPr>
          <w:rFonts w:ascii="Arial" w:eastAsia="Tahoma" w:hAnsi="Arial" w:cs="Arial"/>
          <w:bCs/>
          <w:sz w:val="20"/>
          <w:szCs w:val="20"/>
          <w:lang w:val="pl-PL" w:eastAsia="zh-CN"/>
        </w:rPr>
        <w:t>/BK/202</w:t>
      </w:r>
      <w:r w:rsidR="001471BA">
        <w:rPr>
          <w:rFonts w:ascii="Arial" w:eastAsia="Tahoma" w:hAnsi="Arial" w:cs="Arial"/>
          <w:bCs/>
          <w:sz w:val="20"/>
          <w:szCs w:val="20"/>
          <w:lang w:val="pl-PL" w:eastAsia="zh-CN"/>
        </w:rPr>
        <w:t>6</w:t>
      </w:r>
      <w:r w:rsidR="004134CD">
        <w:rPr>
          <w:rFonts w:ascii="Arial" w:eastAsia="Tahoma" w:hAnsi="Arial" w:cs="Arial"/>
          <w:bCs/>
          <w:sz w:val="20"/>
          <w:szCs w:val="20"/>
          <w:lang w:val="pl-PL" w:eastAsia="zh-CN"/>
        </w:rPr>
        <w:t xml:space="preserve"> z dn</w:t>
      </w:r>
      <w:r w:rsidR="001471BA">
        <w:rPr>
          <w:rFonts w:ascii="Arial" w:eastAsia="Tahoma" w:hAnsi="Arial" w:cs="Arial"/>
          <w:bCs/>
          <w:sz w:val="20"/>
          <w:szCs w:val="20"/>
          <w:lang w:val="pl-PL" w:eastAsia="zh-CN"/>
        </w:rPr>
        <w:t xml:space="preserve">. 16.03.2026 </w:t>
      </w:r>
      <w:r w:rsidR="004134CD">
        <w:rPr>
          <w:rFonts w:ascii="Arial" w:eastAsia="Tahoma" w:hAnsi="Arial" w:cs="Arial"/>
          <w:bCs/>
          <w:sz w:val="20"/>
          <w:szCs w:val="20"/>
          <w:lang w:val="pl-PL" w:eastAsia="zh-CN"/>
        </w:rPr>
        <w:t>r</w:t>
      </w:r>
      <w:r w:rsidR="004134CD" w:rsidRPr="00657669">
        <w:rPr>
          <w:rFonts w:ascii="Arial" w:eastAsia="Tahoma" w:hAnsi="Arial" w:cs="Arial"/>
          <w:bCs/>
          <w:sz w:val="20"/>
          <w:szCs w:val="20"/>
          <w:lang w:val="pl-PL" w:eastAsia="zh-CN"/>
        </w:rPr>
        <w:t>.</w:t>
      </w:r>
    </w:p>
    <w:p w14:paraId="22A37B9D" w14:textId="77777777" w:rsidR="00B75D74" w:rsidRPr="00B75D74" w:rsidRDefault="00B75D74" w:rsidP="00B75D74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SimSun" w:hAnsi="Times New Roman" w:cs="Arial"/>
          <w:color w:val="00000A"/>
          <w:lang w:val="pl-PL" w:eastAsia="zh-CN" w:bidi="hi-IN"/>
        </w:rPr>
      </w:pPr>
    </w:p>
    <w:p w14:paraId="74C9F44C" w14:textId="77777777" w:rsidR="00B75D74" w:rsidRPr="00B75D74" w:rsidRDefault="00B75D74" w:rsidP="00B75D74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SimSun" w:hAnsi="Times New Roman" w:cs="Arial"/>
          <w:color w:val="00000A"/>
          <w:lang w:val="pl-PL" w:eastAsia="zh-CN" w:bidi="hi-IN"/>
        </w:rPr>
      </w:pPr>
      <w:r w:rsidRPr="00B75D74">
        <w:rPr>
          <w:rFonts w:ascii="Times New Roman" w:eastAsia="SimSun" w:hAnsi="Times New Roman" w:cs="Arial"/>
          <w:color w:val="00000A"/>
          <w:lang w:val="pl-PL" w:eastAsia="zh-CN" w:bidi="hi-IN"/>
        </w:rPr>
        <w:t>w sprawie udzielenia zamówienia przez Wychowański Sp. z o.o. NIP 521 330 45 19</w:t>
      </w:r>
    </w:p>
    <w:p w14:paraId="02AE05A5" w14:textId="77777777" w:rsidR="00B75D74" w:rsidRPr="00B75D74" w:rsidRDefault="00B75D74" w:rsidP="00B75D74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SimSun" w:hAnsi="Times New Roman" w:cs="Arial"/>
          <w:color w:val="00000A"/>
          <w:lang w:val="pl-PL" w:eastAsia="zh-CN" w:bidi="hi-IN"/>
        </w:rPr>
      </w:pPr>
      <w:r w:rsidRPr="00B75D74">
        <w:rPr>
          <w:rFonts w:ascii="Times New Roman" w:eastAsia="SimSun" w:hAnsi="Times New Roman" w:cs="Arial"/>
          <w:color w:val="00000A"/>
          <w:lang w:val="pl-PL" w:eastAsia="zh-CN" w:bidi="hi-IN"/>
        </w:rPr>
        <w:t>na (podać opis i zakres przedmiotu zamówienia podanego w zapytaniu ofertowym)</w:t>
      </w:r>
    </w:p>
    <w:p w14:paraId="691B2C22" w14:textId="77777777" w:rsidR="00B75D74" w:rsidRPr="00B75D74" w:rsidRDefault="00B75D74" w:rsidP="00B75D74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SimSun" w:hAnsi="Times New Roman" w:cs="Arial"/>
          <w:color w:val="00000A"/>
          <w:lang w:val="pl-PL" w:eastAsia="zh-CN" w:bidi="hi-IN"/>
        </w:rPr>
      </w:pPr>
    </w:p>
    <w:p w14:paraId="5279001A" w14:textId="77777777" w:rsidR="00B75D74" w:rsidRPr="00B75D74" w:rsidRDefault="00B75D74" w:rsidP="00B75D74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SimSun" w:hAnsi="Times New Roman" w:cs="Arial"/>
          <w:color w:val="00000A"/>
          <w:lang w:val="pl-PL" w:eastAsia="zh-CN" w:bidi="hi-IN"/>
        </w:rPr>
      </w:pPr>
      <w:r w:rsidRPr="00B75D74">
        <w:rPr>
          <w:rFonts w:ascii="Times New Roman" w:eastAsia="SimSun" w:hAnsi="Times New Roman" w:cs="Arial"/>
          <w:color w:val="00000A"/>
          <w:lang w:val="pl-PL" w:eastAsia="zh-CN" w:bidi="hi-IN"/>
        </w:rPr>
        <w:t xml:space="preserve">…………………………………………………………………. ………………… </w:t>
      </w:r>
    </w:p>
    <w:p w14:paraId="0705B792" w14:textId="77777777" w:rsidR="00B75D74" w:rsidRPr="00B75D74" w:rsidRDefault="00B75D74" w:rsidP="00B75D74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SimSun" w:hAnsi="Times New Roman" w:cs="Arial"/>
          <w:color w:val="00000A"/>
          <w:lang w:val="pl-PL" w:eastAsia="zh-CN" w:bidi="hi-IN"/>
        </w:rPr>
      </w:pPr>
      <w:r w:rsidRPr="00B75D74">
        <w:rPr>
          <w:rFonts w:ascii="Times New Roman" w:eastAsia="SimSun" w:hAnsi="Times New Roman" w:cs="Arial"/>
          <w:color w:val="00000A"/>
          <w:lang w:val="pl-PL" w:eastAsia="zh-CN" w:bidi="hi-IN"/>
        </w:rPr>
        <w:t>……………………………………………………………………………………..</w:t>
      </w:r>
    </w:p>
    <w:p w14:paraId="01601284" w14:textId="77777777" w:rsidR="00B75D74" w:rsidRPr="00B75D74" w:rsidRDefault="00B75D74" w:rsidP="00B75D74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SimSun" w:hAnsi="Times New Roman" w:cs="Arial"/>
          <w:color w:val="00000A"/>
          <w:lang w:val="pl-PL" w:eastAsia="zh-CN" w:bidi="hi-IN"/>
        </w:rPr>
      </w:pPr>
    </w:p>
    <w:p w14:paraId="5DB30773" w14:textId="77777777" w:rsidR="00B75D74" w:rsidRPr="00B75D74" w:rsidRDefault="00B75D74" w:rsidP="00B75D74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SimSun" w:hAnsi="Times New Roman" w:cs="Arial"/>
          <w:color w:val="00000A"/>
          <w:lang w:val="pl-PL" w:eastAsia="zh-CN" w:bidi="hi-IN"/>
        </w:rPr>
      </w:pPr>
      <w:r w:rsidRPr="00B75D74">
        <w:rPr>
          <w:rFonts w:ascii="Times New Roman" w:eastAsia="SimSun" w:hAnsi="Times New Roman" w:cs="Arial"/>
          <w:color w:val="00000A"/>
          <w:lang w:val="pl-PL" w:eastAsia="zh-CN" w:bidi="hi-IN"/>
        </w:rPr>
        <w:t>Działając w imieniu Wykonawcy:</w:t>
      </w:r>
    </w:p>
    <w:p w14:paraId="3831BB25" w14:textId="77777777" w:rsidR="00B75D74" w:rsidRPr="00B75D74" w:rsidRDefault="00B75D74" w:rsidP="00B75D74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SimSun" w:hAnsi="Times New Roman" w:cs="Arial"/>
          <w:color w:val="00000A"/>
          <w:lang w:val="pl-PL" w:eastAsia="zh-CN" w:bidi="hi-IN"/>
        </w:rPr>
      </w:pPr>
    </w:p>
    <w:p w14:paraId="66E53CC0" w14:textId="77777777" w:rsidR="00B75D74" w:rsidRPr="00B75D74" w:rsidRDefault="00B75D74" w:rsidP="00B75D74">
      <w:pPr>
        <w:keepNext/>
        <w:widowControl w:val="0"/>
        <w:numPr>
          <w:ilvl w:val="0"/>
          <w:numId w:val="33"/>
        </w:numPr>
        <w:suppressAutoHyphens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A"/>
          <w:sz w:val="24"/>
          <w:szCs w:val="24"/>
          <w:lang w:val="pl-PL" w:eastAsia="zh-CN" w:bidi="hi-IN"/>
        </w:rPr>
      </w:pPr>
      <w:r w:rsidRPr="00B75D74">
        <w:rPr>
          <w:rFonts w:ascii="Times New Roman" w:eastAsia="Times New Roman" w:hAnsi="Times New Roman" w:cs="Times New Roman"/>
          <w:color w:val="000000"/>
          <w:lang w:val="pl-PL" w:eastAsia="zh-CN" w:bidi="hi-IN"/>
        </w:rPr>
        <w:t>pełna nazwa Wykonawcy: ……………….</w:t>
      </w:r>
    </w:p>
    <w:p w14:paraId="03588871" w14:textId="77777777" w:rsidR="00B75D74" w:rsidRPr="00B75D74" w:rsidRDefault="00B75D74" w:rsidP="00B75D74">
      <w:pPr>
        <w:widowControl w:val="0"/>
        <w:numPr>
          <w:ilvl w:val="0"/>
          <w:numId w:val="33"/>
        </w:numPr>
        <w:suppressAutoHyphens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val="pl-PL" w:eastAsia="zh-CN" w:bidi="hi-IN"/>
        </w:rPr>
      </w:pPr>
      <w:r w:rsidRPr="00B75D74">
        <w:rPr>
          <w:rFonts w:ascii="Times New Roman" w:eastAsia="Times New Roman" w:hAnsi="Times New Roman" w:cs="Times New Roman"/>
          <w:color w:val="000000"/>
          <w:lang w:val="pl-PL" w:eastAsia="zh-CN" w:bidi="hi-IN"/>
        </w:rPr>
        <w:t>adres Wykonawcy: ……………………….</w:t>
      </w:r>
    </w:p>
    <w:p w14:paraId="7676FFBC" w14:textId="77777777" w:rsidR="00B75D74" w:rsidRPr="00B75D74" w:rsidRDefault="00B75D74" w:rsidP="00B75D74">
      <w:pPr>
        <w:widowControl w:val="0"/>
        <w:numPr>
          <w:ilvl w:val="0"/>
          <w:numId w:val="33"/>
        </w:numPr>
        <w:suppressAutoHyphens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val="pl-PL" w:eastAsia="zh-CN" w:bidi="hi-IN"/>
        </w:rPr>
      </w:pPr>
      <w:r w:rsidRPr="00B75D74">
        <w:rPr>
          <w:rFonts w:ascii="Times New Roman" w:eastAsia="Times New Roman" w:hAnsi="Times New Roman" w:cs="Times New Roman"/>
          <w:color w:val="000000"/>
          <w:lang w:val="pl-PL" w:eastAsia="zh-CN" w:bidi="hi-IN"/>
        </w:rPr>
        <w:t>NIP Wykonawcy: ………………………...</w:t>
      </w:r>
    </w:p>
    <w:p w14:paraId="322EEBC4" w14:textId="77777777" w:rsidR="00B75D74" w:rsidRPr="00B75D74" w:rsidRDefault="00B75D74" w:rsidP="00B75D74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SimSun" w:hAnsi="Times New Roman" w:cs="Arial"/>
          <w:color w:val="00000A"/>
          <w:lang w:val="pl-PL" w:eastAsia="zh-CN" w:bidi="hi-IN"/>
        </w:rPr>
      </w:pPr>
      <w:r w:rsidRPr="00B75D74">
        <w:rPr>
          <w:rFonts w:ascii="Times New Roman" w:eastAsia="SimSun" w:hAnsi="Times New Roman" w:cs="Arial"/>
          <w:color w:val="00000A"/>
          <w:lang w:val="pl-PL" w:eastAsia="zh-CN" w:bidi="hi-IN"/>
        </w:rPr>
        <w:t>Świadomy(mi) odpowiedzialności karnej za przedłożenie nierzetelnego, pisemnego oświadczenia, zgodnie z art. 297 Kodeksu karnego oświadczam(y), że nie jestem(eśmy) powiązani z Zamawiającym osobowo lub kapitałowo.</w:t>
      </w:r>
    </w:p>
    <w:p w14:paraId="2AC2C921" w14:textId="77777777" w:rsidR="00B75D74" w:rsidRPr="00B75D74" w:rsidRDefault="00B75D74" w:rsidP="00B75D74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lang w:val="pl-PL"/>
        </w:rPr>
      </w:pPr>
      <w:r w:rsidRPr="00B75D74">
        <w:rPr>
          <w:rFonts w:ascii="Times New Roman" w:eastAsia="Calibri" w:hAnsi="Times New Roman" w:cs="Times New Roman"/>
          <w:lang w:val="pl-PL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0DAAB9E7" w14:textId="77777777" w:rsidR="00B75D74" w:rsidRPr="00B75D74" w:rsidRDefault="00B75D74" w:rsidP="00B75D74">
      <w:pPr>
        <w:widowControl w:val="0"/>
        <w:numPr>
          <w:ilvl w:val="0"/>
          <w:numId w:val="34"/>
        </w:numPr>
        <w:suppressAutoHyphens/>
        <w:spacing w:after="0" w:line="256" w:lineRule="auto"/>
        <w:contextualSpacing/>
        <w:jc w:val="both"/>
        <w:textAlignment w:val="baseline"/>
        <w:rPr>
          <w:rFonts w:ascii="Times New Roman" w:eastAsia="Calibri" w:hAnsi="Times New Roman" w:cs="Times New Roman"/>
          <w:lang w:val="pl-PL"/>
        </w:rPr>
      </w:pPr>
      <w:r w:rsidRPr="00B75D74">
        <w:rPr>
          <w:rFonts w:ascii="Times New Roman" w:eastAsia="Calibri" w:hAnsi="Times New Roman" w:cs="Times New Roman"/>
          <w:lang w:val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9AA8E42" w14:textId="77777777" w:rsidR="00B75D74" w:rsidRPr="00B75D74" w:rsidRDefault="00B75D74" w:rsidP="00B75D74">
      <w:pPr>
        <w:widowControl w:val="0"/>
        <w:numPr>
          <w:ilvl w:val="0"/>
          <w:numId w:val="34"/>
        </w:numPr>
        <w:suppressAutoHyphens/>
        <w:spacing w:after="0" w:line="256" w:lineRule="auto"/>
        <w:contextualSpacing/>
        <w:jc w:val="both"/>
        <w:textAlignment w:val="baseline"/>
        <w:rPr>
          <w:rFonts w:ascii="Times New Roman" w:eastAsia="Calibri" w:hAnsi="Times New Roman" w:cs="Times New Roman"/>
          <w:lang w:val="pl-PL"/>
        </w:rPr>
      </w:pPr>
      <w:r w:rsidRPr="00B75D74">
        <w:rPr>
          <w:rFonts w:ascii="Times New Roman" w:eastAsia="Calibri" w:hAnsi="Times New Roman" w:cs="Times New Roman"/>
          <w:lang w:val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F2074C9" w14:textId="77777777" w:rsidR="00B75D74" w:rsidRPr="00B75D74" w:rsidRDefault="00B75D74" w:rsidP="00B75D74">
      <w:pPr>
        <w:widowControl w:val="0"/>
        <w:numPr>
          <w:ilvl w:val="0"/>
          <w:numId w:val="34"/>
        </w:numPr>
        <w:suppressAutoHyphens/>
        <w:spacing w:after="0" w:line="256" w:lineRule="auto"/>
        <w:contextualSpacing/>
        <w:jc w:val="both"/>
        <w:textAlignment w:val="baseline"/>
        <w:rPr>
          <w:rFonts w:ascii="Times New Roman" w:eastAsia="Calibri" w:hAnsi="Times New Roman" w:cs="Times New Roman"/>
          <w:lang w:val="pl-PL"/>
        </w:rPr>
      </w:pPr>
      <w:r w:rsidRPr="00B75D74">
        <w:rPr>
          <w:rFonts w:ascii="Times New Roman" w:eastAsia="Calibri" w:hAnsi="Times New Roman" w:cs="Times New Roman"/>
          <w:lang w:val="pl-PL"/>
        </w:rPr>
        <w:t xml:space="preserve">pozostawaniu z wykonawcą w takim stosunku prawnym lub faktycznym, że istnieje </w:t>
      </w:r>
      <w:r w:rsidRPr="00B75D74">
        <w:rPr>
          <w:rFonts w:ascii="Times New Roman" w:eastAsia="Calibri" w:hAnsi="Times New Roman" w:cs="Times New Roman"/>
          <w:lang w:val="pl-PL"/>
        </w:rPr>
        <w:lastRenderedPageBreak/>
        <w:t>uzasadniona wątpliwość co do ich bezstronności lub niezależności w związku z postępowaniem o udzielenie zamówienia.</w:t>
      </w:r>
    </w:p>
    <w:p w14:paraId="2B2D11B2" w14:textId="77777777" w:rsidR="00B75D74" w:rsidRPr="00B75D74" w:rsidRDefault="00B75D74" w:rsidP="00B75D74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7B0CA8DC" w14:textId="77777777" w:rsidR="00B75D74" w:rsidRPr="00B75D74" w:rsidRDefault="00B75D74" w:rsidP="00B75D74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2FB6FFE7" w14:textId="77777777" w:rsidR="00B75D74" w:rsidRPr="00B75D74" w:rsidRDefault="00B75D74" w:rsidP="00B75D7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1A83FDB0" w14:textId="20CAC16A" w:rsidR="00B75D74" w:rsidRPr="00B75D74" w:rsidRDefault="00B75D74" w:rsidP="006C65C9">
      <w:pPr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B75D74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                                                                                                            …………………………                           ……..…………..…………………</w:t>
      </w:r>
    </w:p>
    <w:p w14:paraId="54A80853" w14:textId="77777777" w:rsidR="00B75D74" w:rsidRPr="00B75D74" w:rsidRDefault="00B75D74" w:rsidP="006C65C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val="pl-PL" w:eastAsia="pl-PL"/>
        </w:rPr>
      </w:pPr>
      <w:r w:rsidRPr="00B75D74">
        <w:rPr>
          <w:rFonts w:ascii="Times New Roman" w:eastAsia="Times New Roman" w:hAnsi="Times New Roman" w:cs="Times New Roman"/>
          <w:i/>
          <w:lang w:val="pl-PL" w:eastAsia="pl-PL"/>
        </w:rPr>
        <w:t xml:space="preserve">(miejscowość, data) </w:t>
      </w:r>
      <w:r w:rsidRPr="00B75D74">
        <w:rPr>
          <w:rFonts w:ascii="Times New Roman" w:eastAsia="Times New Roman" w:hAnsi="Times New Roman" w:cs="Times New Roman"/>
          <w:i/>
          <w:lang w:val="pl-PL" w:eastAsia="pl-PL"/>
        </w:rPr>
        <w:tab/>
      </w:r>
      <w:r w:rsidRPr="00B75D74">
        <w:rPr>
          <w:rFonts w:ascii="Times New Roman" w:eastAsia="Times New Roman" w:hAnsi="Times New Roman" w:cs="Times New Roman"/>
          <w:i/>
          <w:lang w:val="pl-PL" w:eastAsia="pl-PL"/>
        </w:rPr>
        <w:tab/>
      </w:r>
      <w:r w:rsidRPr="00B75D74">
        <w:rPr>
          <w:rFonts w:ascii="Times New Roman" w:eastAsia="Times New Roman" w:hAnsi="Times New Roman" w:cs="Times New Roman"/>
          <w:i/>
          <w:lang w:val="pl-PL" w:eastAsia="pl-PL"/>
        </w:rPr>
        <w:tab/>
        <w:t>(podpis i/lub pieczęć upoważnionego</w:t>
      </w:r>
    </w:p>
    <w:p w14:paraId="2574DAA4" w14:textId="4D544B9E" w:rsidR="003A33E8" w:rsidRPr="00F2025E" w:rsidRDefault="00B75D74" w:rsidP="006C65C9">
      <w:pPr>
        <w:pStyle w:val="Akapitzlist"/>
        <w:spacing w:after="0" w:line="36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B75D74">
        <w:rPr>
          <w:rFonts w:ascii="Times New Roman" w:eastAsia="Times New Roman" w:hAnsi="Times New Roman" w:cs="Times New Roman"/>
          <w:i/>
          <w:lang w:val="pl-PL" w:eastAsia="pl-PL"/>
        </w:rPr>
        <w:t>Przedstawiciela Wykonawcy)</w:t>
      </w:r>
    </w:p>
    <w:sectPr w:rsidR="003A33E8" w:rsidRPr="00F2025E" w:rsidSect="00034616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973B6" w14:textId="77777777" w:rsidR="00C0224B" w:rsidRDefault="00C0224B">
      <w:pPr>
        <w:spacing w:after="0" w:line="240" w:lineRule="auto"/>
      </w:pPr>
      <w:r>
        <w:separator/>
      </w:r>
    </w:p>
  </w:endnote>
  <w:endnote w:type="continuationSeparator" w:id="0">
    <w:p w14:paraId="6D3402D9" w14:textId="77777777" w:rsidR="00C0224B" w:rsidRDefault="00C02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714477077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CDD1A6B" w14:textId="2BEE11B6" w:rsidR="00562026" w:rsidRPr="00F03F85" w:rsidRDefault="00444124" w:rsidP="00F03F85">
            <w:pPr>
              <w:pStyle w:val="Stopka"/>
              <w:jc w:val="right"/>
              <w:rPr>
                <w:sz w:val="20"/>
                <w:szCs w:val="20"/>
              </w:rPr>
            </w:pPr>
            <w:r w:rsidRPr="00444124">
              <w:rPr>
                <w:rFonts w:ascii="Calibri" w:eastAsia="Calibri" w:hAnsi="Calibri" w:cs="Calibri"/>
                <w:noProof/>
                <w:lang w:val="pl-PL"/>
              </w:rPr>
              <w:drawing>
                <wp:anchor distT="0" distB="0" distL="114300" distR="114300" simplePos="0" relativeHeight="251659264" behindDoc="1" locked="0" layoutInCell="1" allowOverlap="1" wp14:anchorId="4530FD3C" wp14:editId="3A271A40">
                  <wp:simplePos x="0" y="0"/>
                  <wp:positionH relativeFrom="margin">
                    <wp:posOffset>2190750</wp:posOffset>
                  </wp:positionH>
                  <wp:positionV relativeFrom="paragraph">
                    <wp:posOffset>-191135</wp:posOffset>
                  </wp:positionV>
                  <wp:extent cx="1123950" cy="476250"/>
                  <wp:effectExtent l="0" t="0" r="0" b="0"/>
                  <wp:wrapNone/>
                  <wp:docPr id="487423628" name="Obraz 2" descr="Obraz zawierający Czcionka, tekst, Grafika, logo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7423628" name="Obraz 2" descr="Obraz zawierający Czcionka, tekst, Grafika, logo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476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03F85" w:rsidRPr="00F03F85">
              <w:rPr>
                <w:sz w:val="20"/>
                <w:szCs w:val="20"/>
                <w:lang w:val="pl-PL"/>
              </w:rPr>
              <w:t xml:space="preserve">Strona </w:t>
            </w:r>
            <w:r w:rsidR="00F03F85" w:rsidRPr="00F03F85">
              <w:rPr>
                <w:b/>
                <w:bCs/>
                <w:sz w:val="20"/>
                <w:szCs w:val="20"/>
              </w:rPr>
              <w:fldChar w:fldCharType="begin"/>
            </w:r>
            <w:r w:rsidR="00F03F85" w:rsidRPr="00F03F85">
              <w:rPr>
                <w:b/>
                <w:bCs/>
                <w:sz w:val="20"/>
                <w:szCs w:val="20"/>
              </w:rPr>
              <w:instrText>PAGE</w:instrText>
            </w:r>
            <w:r w:rsidR="00F03F85" w:rsidRPr="00F03F85">
              <w:rPr>
                <w:b/>
                <w:bCs/>
                <w:sz w:val="20"/>
                <w:szCs w:val="20"/>
              </w:rPr>
              <w:fldChar w:fldCharType="separate"/>
            </w:r>
            <w:r w:rsidR="00F03F85" w:rsidRPr="00F03F85">
              <w:rPr>
                <w:b/>
                <w:bCs/>
                <w:sz w:val="20"/>
                <w:szCs w:val="20"/>
                <w:lang w:val="pl-PL"/>
              </w:rPr>
              <w:t>2</w:t>
            </w:r>
            <w:r w:rsidR="00F03F85" w:rsidRPr="00F03F85">
              <w:rPr>
                <w:b/>
                <w:bCs/>
                <w:sz w:val="20"/>
                <w:szCs w:val="20"/>
              </w:rPr>
              <w:fldChar w:fldCharType="end"/>
            </w:r>
            <w:r w:rsidR="00F03F85" w:rsidRPr="00F03F85">
              <w:rPr>
                <w:sz w:val="20"/>
                <w:szCs w:val="20"/>
                <w:lang w:val="pl-PL"/>
              </w:rPr>
              <w:t xml:space="preserve"> z </w:t>
            </w:r>
            <w:r w:rsidR="00F03F85" w:rsidRPr="00F03F85">
              <w:rPr>
                <w:b/>
                <w:bCs/>
                <w:sz w:val="20"/>
                <w:szCs w:val="20"/>
              </w:rPr>
              <w:fldChar w:fldCharType="begin"/>
            </w:r>
            <w:r w:rsidR="00F03F85" w:rsidRPr="00F03F85">
              <w:rPr>
                <w:b/>
                <w:bCs/>
                <w:sz w:val="20"/>
                <w:szCs w:val="20"/>
              </w:rPr>
              <w:instrText>NUMPAGES</w:instrText>
            </w:r>
            <w:r w:rsidR="00F03F85" w:rsidRPr="00F03F85">
              <w:rPr>
                <w:b/>
                <w:bCs/>
                <w:sz w:val="20"/>
                <w:szCs w:val="20"/>
              </w:rPr>
              <w:fldChar w:fldCharType="separate"/>
            </w:r>
            <w:r w:rsidR="00F03F85" w:rsidRPr="00F03F85">
              <w:rPr>
                <w:b/>
                <w:bCs/>
                <w:sz w:val="20"/>
                <w:szCs w:val="20"/>
                <w:lang w:val="pl-PL"/>
              </w:rPr>
              <w:t>2</w:t>
            </w:r>
            <w:r w:rsidR="00F03F85" w:rsidRPr="00F03F85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E6A82" w14:textId="77777777" w:rsidR="00C0224B" w:rsidRDefault="00C0224B">
      <w:pPr>
        <w:spacing w:after="0" w:line="240" w:lineRule="auto"/>
      </w:pPr>
      <w:r>
        <w:separator/>
      </w:r>
    </w:p>
  </w:footnote>
  <w:footnote w:type="continuationSeparator" w:id="0">
    <w:p w14:paraId="08E490B4" w14:textId="77777777" w:rsidR="00C0224B" w:rsidRDefault="00C022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0271E" w14:textId="1287D486" w:rsidR="00A16040" w:rsidRPr="00A16040" w:rsidRDefault="00A16040" w:rsidP="00A16040">
    <w:pPr>
      <w:pStyle w:val="Nagwek"/>
      <w:rPr>
        <w:lang w:val="pl-PL"/>
      </w:rPr>
    </w:pPr>
    <w:r w:rsidRPr="00A16040">
      <w:rPr>
        <w:noProof/>
        <w:lang w:val="pl-PL"/>
      </w:rPr>
      <w:drawing>
        <wp:inline distT="0" distB="0" distL="0" distR="0" wp14:anchorId="4D202109" wp14:editId="21AD89B9">
          <wp:extent cx="5762625" cy="541580"/>
          <wp:effectExtent l="0" t="0" r="0" b="0"/>
          <wp:docPr id="19133446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9779" cy="5460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2B62731" w14:textId="0649B4F0" w:rsidR="00F03F85" w:rsidRDefault="00F03F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5803B48"/>
    <w:multiLevelType w:val="hybridMultilevel"/>
    <w:tmpl w:val="AACA79C8"/>
    <w:lvl w:ilvl="0" w:tplc="792052EC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6C14AA5"/>
    <w:multiLevelType w:val="hybridMultilevel"/>
    <w:tmpl w:val="CAB419F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28583F"/>
    <w:multiLevelType w:val="hybridMultilevel"/>
    <w:tmpl w:val="CFCAEEE6"/>
    <w:lvl w:ilvl="0" w:tplc="882A4DC2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A91637"/>
    <w:multiLevelType w:val="hybridMultilevel"/>
    <w:tmpl w:val="F67E0A94"/>
    <w:lvl w:ilvl="0" w:tplc="C4883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910C6"/>
    <w:multiLevelType w:val="hybridMultilevel"/>
    <w:tmpl w:val="3390A912"/>
    <w:lvl w:ilvl="0" w:tplc="6ED2DCE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01D7B"/>
    <w:multiLevelType w:val="hybridMultilevel"/>
    <w:tmpl w:val="79368978"/>
    <w:lvl w:ilvl="0" w:tplc="531CB4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337608"/>
    <w:multiLevelType w:val="hybridMultilevel"/>
    <w:tmpl w:val="6228181A"/>
    <w:lvl w:ilvl="0" w:tplc="F1DE89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2B7C59"/>
    <w:multiLevelType w:val="hybridMultilevel"/>
    <w:tmpl w:val="BFACB286"/>
    <w:lvl w:ilvl="0" w:tplc="64B0446E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1F596079"/>
    <w:multiLevelType w:val="hybridMultilevel"/>
    <w:tmpl w:val="B34E6F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FA799C"/>
    <w:multiLevelType w:val="hybridMultilevel"/>
    <w:tmpl w:val="16EE016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776C24"/>
    <w:multiLevelType w:val="hybridMultilevel"/>
    <w:tmpl w:val="2996BD3E"/>
    <w:lvl w:ilvl="0" w:tplc="9822F6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395C3A"/>
    <w:multiLevelType w:val="multilevel"/>
    <w:tmpl w:val="4BE88C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870" w:hanging="51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D3D3BE9"/>
    <w:multiLevelType w:val="hybridMultilevel"/>
    <w:tmpl w:val="8B1A0966"/>
    <w:lvl w:ilvl="0" w:tplc="A7525E42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C9322D"/>
    <w:multiLevelType w:val="hybridMultilevel"/>
    <w:tmpl w:val="AA1A39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54C3F"/>
    <w:multiLevelType w:val="multilevel"/>
    <w:tmpl w:val="828EF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AE73E9A"/>
    <w:multiLevelType w:val="hybridMultilevel"/>
    <w:tmpl w:val="ABF20048"/>
    <w:lvl w:ilvl="0" w:tplc="C7E899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AA061D"/>
    <w:multiLevelType w:val="multilevel"/>
    <w:tmpl w:val="4FC6C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FA03780"/>
    <w:multiLevelType w:val="hybridMultilevel"/>
    <w:tmpl w:val="80387FB4"/>
    <w:lvl w:ilvl="0" w:tplc="A4FABE1E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676D08"/>
    <w:multiLevelType w:val="hybridMultilevel"/>
    <w:tmpl w:val="E91EA8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03544F"/>
    <w:multiLevelType w:val="hybridMultilevel"/>
    <w:tmpl w:val="4C1A0F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385E3B"/>
    <w:multiLevelType w:val="hybridMultilevel"/>
    <w:tmpl w:val="A27A9864"/>
    <w:lvl w:ilvl="0" w:tplc="AE7C7E5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1206AC"/>
    <w:multiLevelType w:val="hybridMultilevel"/>
    <w:tmpl w:val="86808512"/>
    <w:lvl w:ilvl="0" w:tplc="8266F83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C00438"/>
    <w:multiLevelType w:val="hybridMultilevel"/>
    <w:tmpl w:val="0E2AA718"/>
    <w:lvl w:ilvl="0" w:tplc="34A88D94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DE003F"/>
    <w:multiLevelType w:val="hybridMultilevel"/>
    <w:tmpl w:val="40F44FFA"/>
    <w:lvl w:ilvl="0" w:tplc="05E4595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797F66"/>
    <w:multiLevelType w:val="hybridMultilevel"/>
    <w:tmpl w:val="794AA9E6"/>
    <w:lvl w:ilvl="0" w:tplc="8B1069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8D5A0C"/>
    <w:multiLevelType w:val="hybridMultilevel"/>
    <w:tmpl w:val="B86E0456"/>
    <w:lvl w:ilvl="0" w:tplc="BB7ABB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DE61C7"/>
    <w:multiLevelType w:val="hybridMultilevel"/>
    <w:tmpl w:val="AA82DB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951115"/>
    <w:multiLevelType w:val="hybridMultilevel"/>
    <w:tmpl w:val="29E228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2D2DB1"/>
    <w:multiLevelType w:val="hybridMultilevel"/>
    <w:tmpl w:val="50E28132"/>
    <w:lvl w:ilvl="0" w:tplc="191CB7A0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6389191">
    <w:abstractNumId w:val="5"/>
  </w:num>
  <w:num w:numId="2" w16cid:durableId="2110079429">
    <w:abstractNumId w:val="3"/>
  </w:num>
  <w:num w:numId="3" w16cid:durableId="2092655232">
    <w:abstractNumId w:val="2"/>
  </w:num>
  <w:num w:numId="4" w16cid:durableId="351342310">
    <w:abstractNumId w:val="4"/>
  </w:num>
  <w:num w:numId="5" w16cid:durableId="640571859">
    <w:abstractNumId w:val="1"/>
  </w:num>
  <w:num w:numId="6" w16cid:durableId="2011330196">
    <w:abstractNumId w:val="0"/>
  </w:num>
  <w:num w:numId="7" w16cid:durableId="1249386988">
    <w:abstractNumId w:val="17"/>
  </w:num>
  <w:num w:numId="8" w16cid:durableId="37973881">
    <w:abstractNumId w:val="8"/>
  </w:num>
  <w:num w:numId="9" w16cid:durableId="1986423182">
    <w:abstractNumId w:val="27"/>
  </w:num>
  <w:num w:numId="10" w16cid:durableId="1868517144">
    <w:abstractNumId w:val="15"/>
  </w:num>
  <w:num w:numId="11" w16cid:durableId="903640672">
    <w:abstractNumId w:val="7"/>
  </w:num>
  <w:num w:numId="12" w16cid:durableId="605114202">
    <w:abstractNumId w:val="22"/>
  </w:num>
  <w:num w:numId="13" w16cid:durableId="2109229120">
    <w:abstractNumId w:val="31"/>
  </w:num>
  <w:num w:numId="14" w16cid:durableId="1898011652">
    <w:abstractNumId w:val="20"/>
  </w:num>
  <w:num w:numId="15" w16cid:durableId="1580169708">
    <w:abstractNumId w:val="11"/>
  </w:num>
  <w:num w:numId="16" w16cid:durableId="420102734">
    <w:abstractNumId w:val="23"/>
  </w:num>
  <w:num w:numId="17" w16cid:durableId="56516804">
    <w:abstractNumId w:val="9"/>
  </w:num>
  <w:num w:numId="18" w16cid:durableId="263802274">
    <w:abstractNumId w:val="32"/>
  </w:num>
  <w:num w:numId="19" w16cid:durableId="377821675">
    <w:abstractNumId w:val="34"/>
  </w:num>
  <w:num w:numId="20" w16cid:durableId="1880311658">
    <w:abstractNumId w:val="28"/>
  </w:num>
  <w:num w:numId="21" w16cid:durableId="972558081">
    <w:abstractNumId w:val="30"/>
  </w:num>
  <w:num w:numId="22" w16cid:durableId="1472139564">
    <w:abstractNumId w:val="24"/>
  </w:num>
  <w:num w:numId="23" w16cid:durableId="247928318">
    <w:abstractNumId w:val="19"/>
  </w:num>
  <w:num w:numId="24" w16cid:durableId="1370378964">
    <w:abstractNumId w:val="21"/>
  </w:num>
  <w:num w:numId="25" w16cid:durableId="664671729">
    <w:abstractNumId w:val="33"/>
  </w:num>
  <w:num w:numId="26" w16cid:durableId="36201326">
    <w:abstractNumId w:val="16"/>
  </w:num>
  <w:num w:numId="27" w16cid:durableId="391202019">
    <w:abstractNumId w:val="12"/>
  </w:num>
  <w:num w:numId="28" w16cid:durableId="93470316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573267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422664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609582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951563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18135596">
    <w:abstractNumId w:val="14"/>
  </w:num>
  <w:num w:numId="34" w16cid:durableId="17353961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01195764">
    <w:abstractNumId w:val="1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3370"/>
    <w:rsid w:val="00032469"/>
    <w:rsid w:val="00034616"/>
    <w:rsid w:val="000421E2"/>
    <w:rsid w:val="00053420"/>
    <w:rsid w:val="000576D4"/>
    <w:rsid w:val="0006063C"/>
    <w:rsid w:val="0007035C"/>
    <w:rsid w:val="000A3339"/>
    <w:rsid w:val="000E1B36"/>
    <w:rsid w:val="000E3EA6"/>
    <w:rsid w:val="000F5DED"/>
    <w:rsid w:val="00103AE6"/>
    <w:rsid w:val="00106E3C"/>
    <w:rsid w:val="00125D68"/>
    <w:rsid w:val="00133075"/>
    <w:rsid w:val="00134A7A"/>
    <w:rsid w:val="00140B2C"/>
    <w:rsid w:val="00140E9F"/>
    <w:rsid w:val="0014197C"/>
    <w:rsid w:val="001471BA"/>
    <w:rsid w:val="001506DA"/>
    <w:rsid w:val="0015074B"/>
    <w:rsid w:val="00157FB4"/>
    <w:rsid w:val="00166888"/>
    <w:rsid w:val="00171DB6"/>
    <w:rsid w:val="0019666A"/>
    <w:rsid w:val="00196E2B"/>
    <w:rsid w:val="001E34C1"/>
    <w:rsid w:val="001E3AD3"/>
    <w:rsid w:val="001F5367"/>
    <w:rsid w:val="00207790"/>
    <w:rsid w:val="00226710"/>
    <w:rsid w:val="00226896"/>
    <w:rsid w:val="00227473"/>
    <w:rsid w:val="00235D47"/>
    <w:rsid w:val="0023653A"/>
    <w:rsid w:val="00257694"/>
    <w:rsid w:val="00287720"/>
    <w:rsid w:val="0029639D"/>
    <w:rsid w:val="002B2B27"/>
    <w:rsid w:val="002B5582"/>
    <w:rsid w:val="002C795F"/>
    <w:rsid w:val="002D31C9"/>
    <w:rsid w:val="002D4B3B"/>
    <w:rsid w:val="002D7C1F"/>
    <w:rsid w:val="002E7726"/>
    <w:rsid w:val="002F2B1D"/>
    <w:rsid w:val="003103E0"/>
    <w:rsid w:val="0031223A"/>
    <w:rsid w:val="00321A95"/>
    <w:rsid w:val="00321F9A"/>
    <w:rsid w:val="003254DE"/>
    <w:rsid w:val="00326544"/>
    <w:rsid w:val="0032669F"/>
    <w:rsid w:val="00326E04"/>
    <w:rsid w:val="00326F90"/>
    <w:rsid w:val="00332E5F"/>
    <w:rsid w:val="003342FF"/>
    <w:rsid w:val="0033530C"/>
    <w:rsid w:val="00340D08"/>
    <w:rsid w:val="0034733D"/>
    <w:rsid w:val="0036105E"/>
    <w:rsid w:val="00365AA0"/>
    <w:rsid w:val="0037362A"/>
    <w:rsid w:val="003760CC"/>
    <w:rsid w:val="00383BB0"/>
    <w:rsid w:val="0039232A"/>
    <w:rsid w:val="003A0AA7"/>
    <w:rsid w:val="003A23A3"/>
    <w:rsid w:val="003A33E8"/>
    <w:rsid w:val="003A6525"/>
    <w:rsid w:val="003B694C"/>
    <w:rsid w:val="003B75B5"/>
    <w:rsid w:val="003C149A"/>
    <w:rsid w:val="003D21F2"/>
    <w:rsid w:val="00404AD7"/>
    <w:rsid w:val="00410FDF"/>
    <w:rsid w:val="00411777"/>
    <w:rsid w:val="00412FEC"/>
    <w:rsid w:val="004134CD"/>
    <w:rsid w:val="00416977"/>
    <w:rsid w:val="004327A9"/>
    <w:rsid w:val="00444124"/>
    <w:rsid w:val="00451EDC"/>
    <w:rsid w:val="0045284F"/>
    <w:rsid w:val="004649E0"/>
    <w:rsid w:val="00474CD7"/>
    <w:rsid w:val="004777E1"/>
    <w:rsid w:val="004A3EE0"/>
    <w:rsid w:val="004B037D"/>
    <w:rsid w:val="004C29EA"/>
    <w:rsid w:val="004D14BF"/>
    <w:rsid w:val="004D7A71"/>
    <w:rsid w:val="004F39F8"/>
    <w:rsid w:val="00503EEB"/>
    <w:rsid w:val="00527404"/>
    <w:rsid w:val="005348D5"/>
    <w:rsid w:val="005435F5"/>
    <w:rsid w:val="005477A1"/>
    <w:rsid w:val="00562026"/>
    <w:rsid w:val="00570757"/>
    <w:rsid w:val="00572A85"/>
    <w:rsid w:val="00574A72"/>
    <w:rsid w:val="005770E6"/>
    <w:rsid w:val="00583B1C"/>
    <w:rsid w:val="005B00BD"/>
    <w:rsid w:val="005B135F"/>
    <w:rsid w:val="005B1571"/>
    <w:rsid w:val="005C4CDE"/>
    <w:rsid w:val="005E21D7"/>
    <w:rsid w:val="0061131E"/>
    <w:rsid w:val="00615E10"/>
    <w:rsid w:val="00626754"/>
    <w:rsid w:val="00630B2C"/>
    <w:rsid w:val="00656D3A"/>
    <w:rsid w:val="00657669"/>
    <w:rsid w:val="0066357F"/>
    <w:rsid w:val="00665F57"/>
    <w:rsid w:val="006669AB"/>
    <w:rsid w:val="00672613"/>
    <w:rsid w:val="0067334B"/>
    <w:rsid w:val="00674F0E"/>
    <w:rsid w:val="00697A48"/>
    <w:rsid w:val="006A7005"/>
    <w:rsid w:val="006C65C9"/>
    <w:rsid w:val="006D3CEF"/>
    <w:rsid w:val="0070608C"/>
    <w:rsid w:val="00717E46"/>
    <w:rsid w:val="0072356B"/>
    <w:rsid w:val="007303CD"/>
    <w:rsid w:val="00732BFB"/>
    <w:rsid w:val="007362E9"/>
    <w:rsid w:val="007860C1"/>
    <w:rsid w:val="00794678"/>
    <w:rsid w:val="00795ED5"/>
    <w:rsid w:val="007A2E10"/>
    <w:rsid w:val="007B0DB9"/>
    <w:rsid w:val="007B4412"/>
    <w:rsid w:val="007B5FB9"/>
    <w:rsid w:val="007C4018"/>
    <w:rsid w:val="007E0F1D"/>
    <w:rsid w:val="007E2A0F"/>
    <w:rsid w:val="007F06C9"/>
    <w:rsid w:val="007F3B2D"/>
    <w:rsid w:val="007F7E35"/>
    <w:rsid w:val="00825F9F"/>
    <w:rsid w:val="008341BA"/>
    <w:rsid w:val="00837FDA"/>
    <w:rsid w:val="00845C70"/>
    <w:rsid w:val="00846BEF"/>
    <w:rsid w:val="0085263B"/>
    <w:rsid w:val="008725FF"/>
    <w:rsid w:val="00872C4B"/>
    <w:rsid w:val="008824E6"/>
    <w:rsid w:val="00882D66"/>
    <w:rsid w:val="00884057"/>
    <w:rsid w:val="008922A7"/>
    <w:rsid w:val="00897D3E"/>
    <w:rsid w:val="008A1D28"/>
    <w:rsid w:val="008A78F7"/>
    <w:rsid w:val="008B639C"/>
    <w:rsid w:val="008C1394"/>
    <w:rsid w:val="008F59A3"/>
    <w:rsid w:val="008F7220"/>
    <w:rsid w:val="00924CE8"/>
    <w:rsid w:val="00942E9A"/>
    <w:rsid w:val="00944E85"/>
    <w:rsid w:val="00951070"/>
    <w:rsid w:val="009537C2"/>
    <w:rsid w:val="00954C9F"/>
    <w:rsid w:val="00960BFF"/>
    <w:rsid w:val="00962372"/>
    <w:rsid w:val="009712D9"/>
    <w:rsid w:val="009871EC"/>
    <w:rsid w:val="00990FE5"/>
    <w:rsid w:val="00997A65"/>
    <w:rsid w:val="009B4353"/>
    <w:rsid w:val="009B79AD"/>
    <w:rsid w:val="009D6C94"/>
    <w:rsid w:val="009F3C84"/>
    <w:rsid w:val="009F3E22"/>
    <w:rsid w:val="00A024C5"/>
    <w:rsid w:val="00A12D49"/>
    <w:rsid w:val="00A14145"/>
    <w:rsid w:val="00A16040"/>
    <w:rsid w:val="00A269E3"/>
    <w:rsid w:val="00A320E0"/>
    <w:rsid w:val="00A364E0"/>
    <w:rsid w:val="00A46FCC"/>
    <w:rsid w:val="00A810AB"/>
    <w:rsid w:val="00A91458"/>
    <w:rsid w:val="00A953C0"/>
    <w:rsid w:val="00AA1D8D"/>
    <w:rsid w:val="00AB2C68"/>
    <w:rsid w:val="00AB3E33"/>
    <w:rsid w:val="00AC598F"/>
    <w:rsid w:val="00AD14F3"/>
    <w:rsid w:val="00AD17F7"/>
    <w:rsid w:val="00AD1EF1"/>
    <w:rsid w:val="00AD3580"/>
    <w:rsid w:val="00AD44F4"/>
    <w:rsid w:val="00AE2B85"/>
    <w:rsid w:val="00AF03B8"/>
    <w:rsid w:val="00AF6DA3"/>
    <w:rsid w:val="00B14BC3"/>
    <w:rsid w:val="00B16BF8"/>
    <w:rsid w:val="00B32F66"/>
    <w:rsid w:val="00B3586F"/>
    <w:rsid w:val="00B47730"/>
    <w:rsid w:val="00B75D74"/>
    <w:rsid w:val="00B81806"/>
    <w:rsid w:val="00B8577C"/>
    <w:rsid w:val="00B972F7"/>
    <w:rsid w:val="00BA1751"/>
    <w:rsid w:val="00BA5FED"/>
    <w:rsid w:val="00BC67B7"/>
    <w:rsid w:val="00BD312A"/>
    <w:rsid w:val="00BE1D51"/>
    <w:rsid w:val="00BE25A1"/>
    <w:rsid w:val="00BE3034"/>
    <w:rsid w:val="00C0224B"/>
    <w:rsid w:val="00C04ACF"/>
    <w:rsid w:val="00C10919"/>
    <w:rsid w:val="00C34BB9"/>
    <w:rsid w:val="00C47417"/>
    <w:rsid w:val="00C52179"/>
    <w:rsid w:val="00C73A53"/>
    <w:rsid w:val="00C773BD"/>
    <w:rsid w:val="00C83095"/>
    <w:rsid w:val="00C933C0"/>
    <w:rsid w:val="00CA014A"/>
    <w:rsid w:val="00CB0664"/>
    <w:rsid w:val="00CB6733"/>
    <w:rsid w:val="00CC09C7"/>
    <w:rsid w:val="00CC128E"/>
    <w:rsid w:val="00CC3375"/>
    <w:rsid w:val="00CD657C"/>
    <w:rsid w:val="00CF0C01"/>
    <w:rsid w:val="00D1112E"/>
    <w:rsid w:val="00D12353"/>
    <w:rsid w:val="00D2390E"/>
    <w:rsid w:val="00D23B8F"/>
    <w:rsid w:val="00D2560E"/>
    <w:rsid w:val="00D3045A"/>
    <w:rsid w:val="00D34265"/>
    <w:rsid w:val="00D44AA4"/>
    <w:rsid w:val="00D76BCC"/>
    <w:rsid w:val="00D76EE1"/>
    <w:rsid w:val="00D86704"/>
    <w:rsid w:val="00D92079"/>
    <w:rsid w:val="00D93A83"/>
    <w:rsid w:val="00D957D9"/>
    <w:rsid w:val="00DD0F27"/>
    <w:rsid w:val="00DD5B49"/>
    <w:rsid w:val="00DE77BD"/>
    <w:rsid w:val="00DF28B3"/>
    <w:rsid w:val="00DF665A"/>
    <w:rsid w:val="00E05541"/>
    <w:rsid w:val="00E21E0A"/>
    <w:rsid w:val="00E336AE"/>
    <w:rsid w:val="00E37CFD"/>
    <w:rsid w:val="00E4070D"/>
    <w:rsid w:val="00E41C90"/>
    <w:rsid w:val="00E46D61"/>
    <w:rsid w:val="00E54CEB"/>
    <w:rsid w:val="00E666CF"/>
    <w:rsid w:val="00E702E5"/>
    <w:rsid w:val="00E755F1"/>
    <w:rsid w:val="00E86A53"/>
    <w:rsid w:val="00E942B2"/>
    <w:rsid w:val="00EA123A"/>
    <w:rsid w:val="00ED279C"/>
    <w:rsid w:val="00ED6369"/>
    <w:rsid w:val="00EE7066"/>
    <w:rsid w:val="00EF4536"/>
    <w:rsid w:val="00F028FD"/>
    <w:rsid w:val="00F03E55"/>
    <w:rsid w:val="00F03F85"/>
    <w:rsid w:val="00F04A2A"/>
    <w:rsid w:val="00F2025E"/>
    <w:rsid w:val="00F30676"/>
    <w:rsid w:val="00F352A4"/>
    <w:rsid w:val="00F3609F"/>
    <w:rsid w:val="00F43F7E"/>
    <w:rsid w:val="00F44F2D"/>
    <w:rsid w:val="00F53988"/>
    <w:rsid w:val="00F5493D"/>
    <w:rsid w:val="00F86D27"/>
    <w:rsid w:val="00F93AFB"/>
    <w:rsid w:val="00FC693F"/>
    <w:rsid w:val="00FE07A4"/>
    <w:rsid w:val="00FE4266"/>
    <w:rsid w:val="00FF23EC"/>
    <w:rsid w:val="00FF4216"/>
    <w:rsid w:val="00FF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CF7B8F"/>
  <w14:defaultImageDpi w14:val="300"/>
  <w15:docId w15:val="{5F005E86-7E27-D34F-9439-CA9F2DD53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4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5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ipercze">
    <w:name w:val="Hyperlink"/>
    <w:basedOn w:val="Domylnaczcionkaakapitu"/>
    <w:uiPriority w:val="99"/>
    <w:unhideWhenUsed/>
    <w:rsid w:val="00DE77B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E77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9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361</Words>
  <Characters>2172</Characters>
  <Application>Microsoft Office Word</Application>
  <DocSecurity>0</DocSecurity>
  <Lines>18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2528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Właściciel</cp:lastModifiedBy>
  <cp:revision>4</cp:revision>
  <cp:lastPrinted>2025-10-14T22:22:00Z</cp:lastPrinted>
  <dcterms:created xsi:type="dcterms:W3CDTF">2025-10-30T20:10:00Z</dcterms:created>
  <dcterms:modified xsi:type="dcterms:W3CDTF">2026-03-16T10:10:00Z</dcterms:modified>
  <cp:category/>
</cp:coreProperties>
</file>